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alle Schlafzimmer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37917914" name="c58968c0-b585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8393297" name="c58968c0-b585-11f0-a75c-cfd6a5a8724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14438568" name="6f3e62d0-b586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1019465" name="6f3e62d0-b586-11f0-a75c-cfd6a5a8724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29873013" name="9f7b52f0-b586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988557" name="9f7b52f0-b586-11f0-a75c-cfd6a5a8724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74894599" name="ffc23c50-b586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963645" name="ffc23c50-b586-11f0-a75c-cfd6a5a8724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0612318" name="3d4156b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9463843" name="3d4156b0-b587-11f0-a75c-cfd6a5a8724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Grosser 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88883653" name="6cfe416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7509792" name="6cfe4160-b587-11f0-a75c-cfd6a5a8724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11664307" name="d8a7e6a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4582019" name="d8a7e6a0-b587-11f0-a75c-cfd6a5a8724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28324838" name="ea95e5b0-b587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9005722" name="ea95e5b0-b587-11f0-a75c-cfd6a5a8724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Lavabo Raum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0090060" name="4d648b60-b588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8222349" name="4d648b60-b588-11f0-a75c-cfd6a5a8724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Lavabo Raum / Esszimmer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36536178" name="d01a4e50-b588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9518370" name="d01a4e50-b588-11f0-a75c-cfd6a5a8724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10990670" name="1b9c990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7730484" name="1b9c9900-b589-11f0-a75c-cfd6a5a8724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66779729" name="c7b329c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1350069" name="c7b329c0-b589-11f0-a75c-cfd6a5a8724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57275869" name="dbdd362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472909" name="dbdd3620-b589-11f0-a75c-cfd6a5a8724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26248270" name="f113d080-b589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0437298" name="f113d080-b589-11f0-a75c-cfd6a5a8724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55738094" name="019212f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0601594" name="019212f0-b58a-11f0-a75c-cfd6a5a8724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5689022" name="c5ad794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317269" name="c5ad7940-b58a-11f0-a75c-cfd6a5a8724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59349818" name="dcbc2f00-b58a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8449325" name="dcbc2f00-b58a-11f0-a75c-cfd6a5a8724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93877818" name="d6c965d0-b58b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5729742" name="d6c965d0-b58b-11f0-a75c-cfd6a5a8724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Balkon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Geländer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6440654" name="f0b4d5b0-b58b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0519771" name="f0b4d5b0-b58b-11f0-a75c-cfd6a5a8724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Balkon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Abdichtungsbahn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7009799" name="05bbad80-b58c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8896765" name="05bbad80-b58c-11f0-a75c-cfd6a5a8724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6076351" name="67a76d40-b58c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6215359" name="67a76d40-b58c-11f0-a75c-cfd6a5a8724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92633751" name="feecf150-b58e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1084365" name="feecf150-b58e-11f0-a75c-cfd6a5a8724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48593788" name="106e72f0-b58f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1366856" name="106e72f0-b58f-11f0-a75c-cfd6a5a8724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gesamter 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90744233" name="583f2750-b58f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4573610" name="583f2750-b58f-11f0-a75c-cfd6a5a8724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Dusche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86294076" name="1d49818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3111329" name="1d498180-b590-11f0-a75c-cfd6a5a8724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Dusche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25554059" name="30fa3f3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5123744" name="30fa3f30-b590-11f0-a75c-cfd6a5a8724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Gang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38279957" name="82be8f1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4611930" name="82be8f10-b590-11f0-a75c-cfd6a5a8724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39947007" name="c8eb095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6295185" name="c8eb0950-b590-11f0-a75c-cfd6a5a8724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77134638" name="e0ea1280-b590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6518072" name="e0ea1280-b590-11f0-a75c-cfd6a5a8724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5421116" name="41a7d99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2610451" name="41a7d990-b591-11f0-a75c-cfd6a5a8724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93154445" name="5734f86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5594774" name="5734f860-b591-11f0-a75c-cfd6a5a8724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4914571" name="6c772b8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0276964" name="6c772b80-b591-11f0-a75c-cfd6a5a8724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47101194" name="fb4bce60-b591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5799670" name="fb4bce60-b591-11f0-a75c-cfd6a5a8724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3543570" name="a2ed5c50-b593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4016266" name="a2ed5c50-b593-11f0-a75c-cfd6a5a8724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50998629" name="b26949f0-b593-11f0-a75c-cfd6a5a8724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3986216" name="b26949f0-b593-11f0-a75c-cfd6a5a87243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9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Leimatstrasse 1, 8580 Amriswil</w:t>
          </w:r>
        </w:p>
        <w:p>
          <w:pPr>
            <w:spacing w:before="0" w:after="0"/>
          </w:pPr>
          <w:r>
            <w:t>563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footer.xml" Type="http://schemas.openxmlformats.org/officeDocument/2006/relationships/footer" Id="rId39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